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3DCB0" w14:textId="1C3C5752" w:rsidR="00CE756E" w:rsidRDefault="00CC0CE6" w:rsidP="00CC0CE6">
      <w:pPr>
        <w:jc w:val="right"/>
      </w:pPr>
      <w:proofErr w:type="spellStart"/>
      <w:r w:rsidRPr="00CC0CE6">
        <w:t>Załącznik</w:t>
      </w:r>
      <w:proofErr w:type="spellEnd"/>
      <w:r w:rsidRPr="00CC0CE6">
        <w:t xml:space="preserve"> nr 3 </w:t>
      </w:r>
      <w:proofErr w:type="spellStart"/>
      <w:r w:rsidRPr="00CC0CE6">
        <w:t>Oświadczenie</w:t>
      </w:r>
      <w:proofErr w:type="spellEnd"/>
      <w:r w:rsidRPr="00CC0CE6">
        <w:t xml:space="preserve"> o </w:t>
      </w:r>
      <w:proofErr w:type="spellStart"/>
      <w:r w:rsidRPr="00CC0CE6">
        <w:t>braku</w:t>
      </w:r>
      <w:proofErr w:type="spellEnd"/>
      <w:r w:rsidRPr="00CC0CE6">
        <w:t xml:space="preserve"> </w:t>
      </w:r>
      <w:proofErr w:type="spellStart"/>
      <w:r w:rsidRPr="00CC0CE6">
        <w:t>podstaw</w:t>
      </w:r>
      <w:proofErr w:type="spellEnd"/>
      <w:r w:rsidRPr="00CC0CE6">
        <w:t xml:space="preserve"> </w:t>
      </w:r>
      <w:proofErr w:type="spellStart"/>
      <w:r w:rsidRPr="00CC0CE6">
        <w:t>wykluczenia</w:t>
      </w:r>
      <w:proofErr w:type="spellEnd"/>
    </w:p>
    <w:p w14:paraId="666625C6" w14:textId="1862104E" w:rsidR="00CE756E" w:rsidRDefault="00000000" w:rsidP="00AC7F55">
      <w:pPr>
        <w:pStyle w:val="Bezodstpw"/>
        <w:spacing w:line="276" w:lineRule="auto"/>
      </w:pPr>
      <w:r>
        <w:t xml:space="preserve">Znak </w:t>
      </w:r>
      <w:proofErr w:type="spellStart"/>
      <w:r>
        <w:t>sprawy</w:t>
      </w:r>
      <w:proofErr w:type="spellEnd"/>
      <w:r>
        <w:t>:</w:t>
      </w:r>
      <w:r w:rsidR="002326F6">
        <w:t xml:space="preserve"> RG.271.2.5.2026</w:t>
      </w:r>
    </w:p>
    <w:p w14:paraId="77C414F6" w14:textId="77777777" w:rsidR="00CE756E" w:rsidRDefault="00CE756E" w:rsidP="00AC7F55">
      <w:pPr>
        <w:pStyle w:val="Bezodstpw"/>
        <w:spacing w:line="276" w:lineRule="auto"/>
      </w:pPr>
    </w:p>
    <w:p w14:paraId="3865211F" w14:textId="77777777" w:rsidR="00CE756E" w:rsidRDefault="00000000" w:rsidP="00AC7F55">
      <w:pPr>
        <w:pStyle w:val="Bezodstpw"/>
        <w:spacing w:line="276" w:lineRule="auto"/>
      </w:pPr>
      <w:proofErr w:type="spellStart"/>
      <w:r>
        <w:t>Zamawiający</w:t>
      </w:r>
      <w:proofErr w:type="spellEnd"/>
      <w:r>
        <w:t>:</w:t>
      </w:r>
    </w:p>
    <w:p w14:paraId="6F1E652C" w14:textId="77777777" w:rsidR="002326F6" w:rsidRDefault="002326F6" w:rsidP="002326F6">
      <w:pPr>
        <w:pStyle w:val="Bezodstpw"/>
      </w:pPr>
      <w:proofErr w:type="spellStart"/>
      <w:r>
        <w:t>Gmina</w:t>
      </w:r>
      <w:proofErr w:type="spellEnd"/>
      <w:r>
        <w:t xml:space="preserve"> </w:t>
      </w:r>
      <w:proofErr w:type="spellStart"/>
      <w:r>
        <w:t>Kosów</w:t>
      </w:r>
      <w:proofErr w:type="spellEnd"/>
      <w:r>
        <w:t xml:space="preserve"> Lacki</w:t>
      </w:r>
    </w:p>
    <w:p w14:paraId="7C1C3986" w14:textId="77777777" w:rsidR="002326F6" w:rsidRDefault="002326F6" w:rsidP="002326F6">
      <w:pPr>
        <w:pStyle w:val="Bezodstpw"/>
      </w:pPr>
      <w:r>
        <w:t xml:space="preserve">ul. </w:t>
      </w:r>
      <w:proofErr w:type="spellStart"/>
      <w:r>
        <w:t>Kościelna</w:t>
      </w:r>
      <w:proofErr w:type="spellEnd"/>
      <w:r>
        <w:t xml:space="preserve"> 20, 08-330 </w:t>
      </w:r>
      <w:proofErr w:type="spellStart"/>
      <w:r>
        <w:t>Kosów</w:t>
      </w:r>
      <w:proofErr w:type="spellEnd"/>
      <w:r>
        <w:t xml:space="preserve"> Lacki</w:t>
      </w:r>
    </w:p>
    <w:p w14:paraId="174F1709" w14:textId="61D7C349" w:rsidR="00CE756E" w:rsidRDefault="002326F6" w:rsidP="002326F6">
      <w:pPr>
        <w:pStyle w:val="Bezodstpw"/>
        <w:spacing w:line="276" w:lineRule="auto"/>
      </w:pPr>
      <w:r>
        <w:t>NIP: 8231560217</w:t>
      </w:r>
    </w:p>
    <w:p w14:paraId="50337C20" w14:textId="77777777" w:rsidR="00CE756E" w:rsidRDefault="00000000" w:rsidP="00AC7F55">
      <w:pPr>
        <w:pStyle w:val="Bezodstpw"/>
        <w:spacing w:line="276" w:lineRule="auto"/>
      </w:pPr>
      <w:proofErr w:type="spellStart"/>
      <w:r>
        <w:t>Wykonawca</w:t>
      </w:r>
      <w:proofErr w:type="spellEnd"/>
      <w:r>
        <w:t>:</w:t>
      </w:r>
    </w:p>
    <w:p w14:paraId="622DB8E1" w14:textId="77777777" w:rsidR="00CE756E" w:rsidRDefault="00000000" w:rsidP="00AC7F55">
      <w:pPr>
        <w:pStyle w:val="Bezodstpw"/>
        <w:spacing w:line="276" w:lineRule="auto"/>
      </w:pPr>
      <w:r>
        <w:t>………………………………………</w:t>
      </w:r>
    </w:p>
    <w:p w14:paraId="0F1A871A" w14:textId="77777777" w:rsidR="00CE756E" w:rsidRDefault="00000000" w:rsidP="00AC7F55">
      <w:pPr>
        <w:pStyle w:val="Bezodstpw"/>
        <w:spacing w:line="276" w:lineRule="auto"/>
      </w:pPr>
      <w:r>
        <w:t>(</w:t>
      </w:r>
      <w:proofErr w:type="spellStart"/>
      <w:r>
        <w:t>pełna</w:t>
      </w:r>
      <w:proofErr w:type="spellEnd"/>
      <w:r>
        <w:t xml:space="preserve"> </w:t>
      </w:r>
      <w:proofErr w:type="spellStart"/>
      <w:r>
        <w:t>nazwa</w:t>
      </w:r>
      <w:proofErr w:type="spellEnd"/>
      <w:r>
        <w:t>/</w:t>
      </w:r>
      <w:proofErr w:type="spellStart"/>
      <w:r>
        <w:t>firma</w:t>
      </w:r>
      <w:proofErr w:type="spellEnd"/>
      <w:r>
        <w:t xml:space="preserve">, </w:t>
      </w:r>
      <w:proofErr w:type="spellStart"/>
      <w:r>
        <w:t>adres</w:t>
      </w:r>
      <w:proofErr w:type="spellEnd"/>
      <w:r>
        <w:t xml:space="preserve">, w </w:t>
      </w:r>
      <w:proofErr w:type="spellStart"/>
      <w:r>
        <w:t>zależności</w:t>
      </w:r>
      <w:proofErr w:type="spellEnd"/>
      <w:r>
        <w:t xml:space="preserve"> od </w:t>
      </w:r>
      <w:proofErr w:type="spellStart"/>
      <w:r>
        <w:t>podmiotu</w:t>
      </w:r>
      <w:proofErr w:type="spellEnd"/>
      <w:r>
        <w:t>:</w:t>
      </w:r>
    </w:p>
    <w:p w14:paraId="07BDB17D" w14:textId="77777777" w:rsidR="00CE756E" w:rsidRDefault="00000000" w:rsidP="00AC7F55">
      <w:pPr>
        <w:pStyle w:val="Bezodstpw"/>
        <w:spacing w:line="276" w:lineRule="auto"/>
      </w:pPr>
      <w:r>
        <w:t>NIP/PESEL, KRS/CEIDG)</w:t>
      </w:r>
    </w:p>
    <w:p w14:paraId="134EAF00" w14:textId="77777777" w:rsidR="00CE756E" w:rsidRDefault="00CE756E" w:rsidP="00AC7F55">
      <w:pPr>
        <w:pStyle w:val="Bezodstpw"/>
        <w:spacing w:line="276" w:lineRule="auto"/>
      </w:pPr>
    </w:p>
    <w:p w14:paraId="4C9C5B61" w14:textId="77777777" w:rsidR="00CE756E" w:rsidRPr="00AC7F55" w:rsidRDefault="00000000" w:rsidP="00AC7F55">
      <w:pPr>
        <w:pStyle w:val="Bezodstpw"/>
        <w:spacing w:line="276" w:lineRule="auto"/>
        <w:rPr>
          <w:u w:val="single"/>
        </w:rPr>
      </w:pPr>
      <w:proofErr w:type="spellStart"/>
      <w:r w:rsidRPr="00AC7F55">
        <w:rPr>
          <w:u w:val="single"/>
        </w:rPr>
        <w:t>adres</w:t>
      </w:r>
      <w:proofErr w:type="spellEnd"/>
      <w:r w:rsidRPr="00AC7F55">
        <w:rPr>
          <w:u w:val="single"/>
        </w:rPr>
        <w:t xml:space="preserve"> e-mail: ………</w:t>
      </w:r>
    </w:p>
    <w:p w14:paraId="256A83EA" w14:textId="77777777" w:rsidR="00CE756E" w:rsidRDefault="00CE756E" w:rsidP="00AC7F55">
      <w:pPr>
        <w:pStyle w:val="Bezodstpw"/>
        <w:spacing w:line="276" w:lineRule="auto"/>
      </w:pPr>
    </w:p>
    <w:p w14:paraId="02535C29" w14:textId="77777777" w:rsidR="00CE756E" w:rsidRPr="00AC7F55" w:rsidRDefault="00000000" w:rsidP="00AC7F55">
      <w:pPr>
        <w:pStyle w:val="Bezodstpw"/>
        <w:spacing w:line="276" w:lineRule="auto"/>
        <w:rPr>
          <w:u w:val="single"/>
        </w:rPr>
      </w:pPr>
      <w:proofErr w:type="spellStart"/>
      <w:r w:rsidRPr="00AC7F55">
        <w:rPr>
          <w:u w:val="single"/>
        </w:rPr>
        <w:t>reprezentowany</w:t>
      </w:r>
      <w:proofErr w:type="spellEnd"/>
      <w:r w:rsidRPr="00AC7F55">
        <w:rPr>
          <w:u w:val="single"/>
        </w:rPr>
        <w:t xml:space="preserve"> </w:t>
      </w:r>
      <w:proofErr w:type="spellStart"/>
      <w:r w:rsidRPr="00AC7F55">
        <w:rPr>
          <w:u w:val="single"/>
        </w:rPr>
        <w:t>przez</w:t>
      </w:r>
      <w:proofErr w:type="spellEnd"/>
      <w:r w:rsidRPr="00AC7F55">
        <w:rPr>
          <w:u w:val="single"/>
        </w:rPr>
        <w:t>:</w:t>
      </w:r>
    </w:p>
    <w:p w14:paraId="5303548E" w14:textId="77777777" w:rsidR="00CE756E" w:rsidRDefault="00000000" w:rsidP="00AC7F55">
      <w:pPr>
        <w:pStyle w:val="Bezodstpw"/>
        <w:spacing w:line="276" w:lineRule="auto"/>
      </w:pPr>
      <w:r>
        <w:t>………………………………………</w:t>
      </w:r>
    </w:p>
    <w:p w14:paraId="41CFA640" w14:textId="77777777" w:rsidR="00CE756E" w:rsidRDefault="00000000" w:rsidP="00AC7F55">
      <w:pPr>
        <w:pStyle w:val="Bezodstpw"/>
        <w:spacing w:line="276" w:lineRule="auto"/>
      </w:pPr>
      <w:r>
        <w:t>(</w:t>
      </w:r>
      <w:proofErr w:type="spellStart"/>
      <w:r>
        <w:t>imię</w:t>
      </w:r>
      <w:proofErr w:type="spellEnd"/>
      <w:r>
        <w:t xml:space="preserve">, </w:t>
      </w:r>
      <w:proofErr w:type="spellStart"/>
      <w:r>
        <w:t>nazwisko</w:t>
      </w:r>
      <w:proofErr w:type="spellEnd"/>
      <w:r>
        <w:t xml:space="preserve">, </w:t>
      </w:r>
      <w:proofErr w:type="spellStart"/>
      <w:r>
        <w:t>stanowisko</w:t>
      </w:r>
      <w:proofErr w:type="spellEnd"/>
      <w:r>
        <w:t>/</w:t>
      </w:r>
      <w:proofErr w:type="spellStart"/>
      <w:r>
        <w:t>podstawa</w:t>
      </w:r>
      <w:proofErr w:type="spellEnd"/>
      <w:r>
        <w:t xml:space="preserve"> do </w:t>
      </w:r>
      <w:proofErr w:type="spellStart"/>
      <w:r>
        <w:t>reprezentacji</w:t>
      </w:r>
      <w:proofErr w:type="spellEnd"/>
      <w:r>
        <w:t>)</w:t>
      </w:r>
    </w:p>
    <w:p w14:paraId="5629CDD9" w14:textId="77777777" w:rsidR="00CE756E" w:rsidRDefault="00CE756E" w:rsidP="00AC7F55">
      <w:pPr>
        <w:pStyle w:val="Bezodstpw"/>
        <w:spacing w:line="276" w:lineRule="auto"/>
      </w:pPr>
    </w:p>
    <w:p w14:paraId="1CCAED8D" w14:textId="2B1F455F" w:rsidR="00CE756E" w:rsidRDefault="00B266D2" w:rsidP="00AC7F55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7D46BF" wp14:editId="44A470BE">
                <wp:simplePos x="0" y="0"/>
                <wp:positionH relativeFrom="column">
                  <wp:posOffset>-5080</wp:posOffset>
                </wp:positionH>
                <wp:positionV relativeFrom="paragraph">
                  <wp:posOffset>203835</wp:posOffset>
                </wp:positionV>
                <wp:extent cx="5848350" cy="390525"/>
                <wp:effectExtent l="57150" t="38100" r="76200" b="104775"/>
                <wp:wrapNone/>
                <wp:docPr id="476817672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EB78C" w14:textId="7385FEAA" w:rsidR="00B266D2" w:rsidRPr="00B266D2" w:rsidRDefault="00B266D2" w:rsidP="00B266D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266D2">
                              <w:rPr>
                                <w:b/>
                                <w:bCs/>
                              </w:rPr>
                              <w:t>OŚWIADCZENIE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D46BF" id="Prostokąt 7" o:spid="_x0000_s1026" style="position:absolute;left:0;text-align:left;margin-left:-.4pt;margin-top:16.05pt;width:460.5pt;height:30.7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790EB78C" w14:textId="7385FEAA" w:rsidR="00B266D2" w:rsidRPr="00B266D2" w:rsidRDefault="00B266D2" w:rsidP="00B266D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266D2">
                        <w:rPr>
                          <w:b/>
                          <w:bCs/>
                        </w:rPr>
                        <w:t>OŚWIADCZENIE WYKONAWCY</w:t>
                      </w:r>
                    </w:p>
                  </w:txbxContent>
                </v:textbox>
              </v:rect>
            </w:pict>
          </mc:Fallback>
        </mc:AlternateContent>
      </w:r>
    </w:p>
    <w:p w14:paraId="30080D65" w14:textId="77777777" w:rsidR="00CE756E" w:rsidRDefault="00CE756E" w:rsidP="00AC7F55">
      <w:pPr>
        <w:jc w:val="both"/>
        <w:rPr>
          <w:b/>
          <w:bCs/>
        </w:rPr>
      </w:pPr>
    </w:p>
    <w:p w14:paraId="656E7C78" w14:textId="77777777" w:rsidR="00B266D2" w:rsidRDefault="00B266D2" w:rsidP="00AC7F55">
      <w:pPr>
        <w:jc w:val="both"/>
      </w:pPr>
    </w:p>
    <w:p w14:paraId="74714D2A" w14:textId="6B57C6C5" w:rsidR="00CE756E" w:rsidRDefault="00000000" w:rsidP="00AC7F55">
      <w:pPr>
        <w:jc w:val="both"/>
      </w:pPr>
      <w:r>
        <w:t xml:space="preserve">Na </w:t>
      </w:r>
      <w:proofErr w:type="spellStart"/>
      <w:r>
        <w:t>potrzeby</w:t>
      </w:r>
      <w:proofErr w:type="spellEnd"/>
      <w:r>
        <w:t xml:space="preserve"> </w:t>
      </w:r>
      <w:proofErr w:type="spellStart"/>
      <w:r>
        <w:t>postępowania</w:t>
      </w:r>
      <w:proofErr w:type="spellEnd"/>
      <w:r>
        <w:t xml:space="preserve"> o </w:t>
      </w:r>
      <w:proofErr w:type="spellStart"/>
      <w:r>
        <w:t>udzielenie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pn</w:t>
      </w:r>
      <w:proofErr w:type="spellEnd"/>
      <w:r>
        <w:t xml:space="preserve">. </w:t>
      </w:r>
      <w:r w:rsidR="00AC7F55" w:rsidRPr="00AC7F55">
        <w:t>,,</w:t>
      </w:r>
      <w:proofErr w:type="spellStart"/>
      <w:r w:rsidR="00AC7F55" w:rsidRPr="00AC7F55">
        <w:t>Opracowanie</w:t>
      </w:r>
      <w:proofErr w:type="spellEnd"/>
      <w:r w:rsidR="00AC7F55" w:rsidRPr="00AC7F55">
        <w:t xml:space="preserve"> </w:t>
      </w:r>
      <w:proofErr w:type="spellStart"/>
      <w:r w:rsidR="00AC7F55" w:rsidRPr="00AC7F55">
        <w:t>i</w:t>
      </w:r>
      <w:proofErr w:type="spellEnd"/>
      <w:r w:rsidR="00AC7F55" w:rsidRPr="00AC7F55">
        <w:t xml:space="preserve"> </w:t>
      </w:r>
      <w:proofErr w:type="spellStart"/>
      <w:r w:rsidR="00AC7F55" w:rsidRPr="00AC7F55">
        <w:t>wdrożenie</w:t>
      </w:r>
      <w:proofErr w:type="spellEnd"/>
      <w:r w:rsidR="00AC7F55" w:rsidRPr="00AC7F55">
        <w:t xml:space="preserve"> </w:t>
      </w:r>
      <w:proofErr w:type="spellStart"/>
      <w:r w:rsidR="00AC7F55" w:rsidRPr="00AC7F55">
        <w:t>systemu</w:t>
      </w:r>
      <w:proofErr w:type="spellEnd"/>
      <w:r w:rsidR="00AC7F55" w:rsidRPr="00AC7F55">
        <w:t xml:space="preserve"> SZBI </w:t>
      </w:r>
      <w:proofErr w:type="spellStart"/>
      <w:r w:rsidR="00AC7F55" w:rsidRPr="00AC7F55">
        <w:t>oraz</w:t>
      </w:r>
      <w:proofErr w:type="spellEnd"/>
      <w:r w:rsidR="00AC7F55" w:rsidRPr="00AC7F55">
        <w:t xml:space="preserve"> </w:t>
      </w:r>
      <w:proofErr w:type="spellStart"/>
      <w:r w:rsidR="00AC7F55" w:rsidRPr="00AC7F55">
        <w:t>wykonanie</w:t>
      </w:r>
      <w:proofErr w:type="spellEnd"/>
      <w:r w:rsidR="00AC7F55" w:rsidRPr="00AC7F55">
        <w:t xml:space="preserve"> </w:t>
      </w:r>
      <w:proofErr w:type="spellStart"/>
      <w:r w:rsidR="00AC7F55" w:rsidRPr="00AC7F55">
        <w:t>audytów</w:t>
      </w:r>
      <w:proofErr w:type="spellEnd"/>
      <w:r w:rsidR="00AC7F55" w:rsidRPr="00AC7F55">
        <w:t xml:space="preserve"> KRI </w:t>
      </w:r>
      <w:proofErr w:type="spellStart"/>
      <w:r w:rsidR="00AC7F55" w:rsidRPr="00AC7F55">
        <w:t>i</w:t>
      </w:r>
      <w:proofErr w:type="spellEnd"/>
      <w:r w:rsidR="00AC7F55" w:rsidRPr="00AC7F55">
        <w:t xml:space="preserve"> SZBI”</w:t>
      </w:r>
      <w:r w:rsidR="00AC7F55">
        <w:t xml:space="preserve"> </w:t>
      </w:r>
      <w:proofErr w:type="spellStart"/>
      <w:r>
        <w:t>prowadzonego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 w:rsidR="00AC7F55">
        <w:t>Gminę</w:t>
      </w:r>
      <w:proofErr w:type="spellEnd"/>
      <w:r w:rsidR="00AC7F55">
        <w:t xml:space="preserve"> </w:t>
      </w:r>
      <w:proofErr w:type="spellStart"/>
      <w:r w:rsidR="00AC7F55">
        <w:t>Kosów</w:t>
      </w:r>
      <w:proofErr w:type="spellEnd"/>
      <w:r w:rsidR="00AC7F55">
        <w:t xml:space="preserve"> Lacki</w:t>
      </w:r>
      <w:r>
        <w:t xml:space="preserve">, </w:t>
      </w:r>
      <w:proofErr w:type="spellStart"/>
      <w:r>
        <w:t>oświadczam</w:t>
      </w:r>
      <w:proofErr w:type="spellEnd"/>
      <w:r>
        <w:t xml:space="preserve">, co </w:t>
      </w:r>
      <w:proofErr w:type="spellStart"/>
      <w:r>
        <w:t>następuje</w:t>
      </w:r>
      <w:proofErr w:type="spellEnd"/>
      <w:r>
        <w:t>:</w:t>
      </w:r>
    </w:p>
    <w:p w14:paraId="13377931" w14:textId="2171623D" w:rsidR="00B266D2" w:rsidRPr="00AC7F55" w:rsidRDefault="00B266D2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26CF55" wp14:editId="5AEBD26B">
                <wp:simplePos x="0" y="0"/>
                <wp:positionH relativeFrom="column">
                  <wp:posOffset>4445</wp:posOffset>
                </wp:positionH>
                <wp:positionV relativeFrom="paragraph">
                  <wp:posOffset>70485</wp:posOffset>
                </wp:positionV>
                <wp:extent cx="5848350" cy="361950"/>
                <wp:effectExtent l="57150" t="38100" r="76200" b="95250"/>
                <wp:wrapNone/>
                <wp:docPr id="1366738645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3619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F16E63" w14:textId="33ADD6D9" w:rsidR="00B266D2" w:rsidRPr="00B266D2" w:rsidRDefault="00B266D2" w:rsidP="00B266D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6D2">
                              <w:rPr>
                                <w:b/>
                                <w:bCs/>
                              </w:rPr>
                              <w:t>OŚWIADCZENIA DOTYCZĄCE WYKONAWCY: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6CF55" id="_x0000_s1027" style="position:absolute;margin-left:.35pt;margin-top:5.55pt;width:460.5pt;height:28.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4F16E63" w14:textId="33ADD6D9" w:rsidR="00B266D2" w:rsidRPr="00B266D2" w:rsidRDefault="00B266D2" w:rsidP="00B266D2">
                      <w:pPr>
                        <w:rPr>
                          <w:b/>
                          <w:bCs/>
                        </w:rPr>
                      </w:pPr>
                      <w:r w:rsidRPr="00B266D2">
                        <w:rPr>
                          <w:b/>
                          <w:bCs/>
                        </w:rPr>
                        <w:t>OŚWIADCZENIA DOTYCZĄCE WYKONAWCY:</w:t>
                      </w:r>
                    </w:p>
                  </w:txbxContent>
                </v:textbox>
              </v:rect>
            </w:pict>
          </mc:Fallback>
        </mc:AlternateContent>
      </w:r>
    </w:p>
    <w:p w14:paraId="68682CF6" w14:textId="77777777" w:rsidR="00B266D2" w:rsidRDefault="00B266D2" w:rsidP="00AC7F55">
      <w:pPr>
        <w:jc w:val="both"/>
      </w:pPr>
    </w:p>
    <w:p w14:paraId="4AE7E504" w14:textId="0C7B11D7" w:rsidR="00CE756E" w:rsidRDefault="00000000" w:rsidP="00AC7F55">
      <w:pPr>
        <w:jc w:val="both"/>
      </w:pPr>
      <w:proofErr w:type="spellStart"/>
      <w:r>
        <w:t>Oświadczam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, </w:t>
      </w:r>
      <w:proofErr w:type="spellStart"/>
      <w:r>
        <w:t>który</w:t>
      </w:r>
      <w:proofErr w:type="spellEnd"/>
      <w:r>
        <w:t xml:space="preserve"> </w:t>
      </w:r>
      <w:proofErr w:type="spellStart"/>
      <w:r>
        <w:t>reprezentuję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jest </w:t>
      </w:r>
      <w:proofErr w:type="spellStart"/>
      <w:r>
        <w:t>powiązany</w:t>
      </w:r>
      <w:proofErr w:type="spellEnd"/>
      <w:r w:rsidR="00AC7F55">
        <w:t xml:space="preserve"> </w:t>
      </w:r>
      <w:proofErr w:type="spellStart"/>
      <w:r>
        <w:t>osobowo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kapitałowo</w:t>
      </w:r>
      <w:proofErr w:type="spellEnd"/>
      <w:r>
        <w:t xml:space="preserve"> </w:t>
      </w:r>
      <w:r w:rsidR="00AC7F55">
        <w:t xml:space="preserve">                         </w:t>
      </w:r>
      <w:r>
        <w:t xml:space="preserve">z </w:t>
      </w:r>
      <w:proofErr w:type="spellStart"/>
      <w:r>
        <w:t>Zamawiającym</w:t>
      </w:r>
      <w:proofErr w:type="spellEnd"/>
      <w:r>
        <w:t xml:space="preserve">, </w:t>
      </w:r>
      <w:proofErr w:type="spellStart"/>
      <w:r>
        <w:t>tzn</w:t>
      </w:r>
      <w:proofErr w:type="spellEnd"/>
      <w:r>
        <w:t xml:space="preserve">. </w:t>
      </w:r>
      <w:proofErr w:type="spellStart"/>
      <w:r>
        <w:t>nie</w:t>
      </w:r>
      <w:proofErr w:type="spellEnd"/>
      <w:r>
        <w:t xml:space="preserve"> </w:t>
      </w:r>
      <w:proofErr w:type="spellStart"/>
      <w:r>
        <w:t>występują</w:t>
      </w:r>
      <w:proofErr w:type="spellEnd"/>
      <w:r>
        <w:t xml:space="preserve"> </w:t>
      </w:r>
      <w:proofErr w:type="spellStart"/>
      <w:r>
        <w:t>żadne</w:t>
      </w:r>
      <w:proofErr w:type="spellEnd"/>
      <w:r>
        <w:t xml:space="preserve"> </w:t>
      </w:r>
      <w:proofErr w:type="spellStart"/>
      <w:r>
        <w:t>powiązania</w:t>
      </w:r>
      <w:proofErr w:type="spellEnd"/>
      <w:r>
        <w:t xml:space="preserve"> </w:t>
      </w:r>
      <w:proofErr w:type="spellStart"/>
      <w:r>
        <w:t>kapitałowe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osobowe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rozumie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wzajemne</w:t>
      </w:r>
      <w:proofErr w:type="spellEnd"/>
      <w:r>
        <w:t xml:space="preserve"> </w:t>
      </w:r>
      <w:proofErr w:type="spellStart"/>
      <w:r>
        <w:t>powiązania</w:t>
      </w:r>
      <w:proofErr w:type="spellEnd"/>
      <w:r>
        <w:t xml:space="preserve"> </w:t>
      </w:r>
      <w:proofErr w:type="spellStart"/>
      <w:r>
        <w:t>między</w:t>
      </w:r>
      <w:proofErr w:type="spellEnd"/>
      <w:r>
        <w:t xml:space="preserve"> </w:t>
      </w:r>
      <w:proofErr w:type="spellStart"/>
      <w:r>
        <w:t>Zamawiającym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osobami</w:t>
      </w:r>
      <w:proofErr w:type="spellEnd"/>
      <w:r>
        <w:t xml:space="preserve"> </w:t>
      </w:r>
      <w:proofErr w:type="spellStart"/>
      <w:r>
        <w:t>upoważnionymi</w:t>
      </w:r>
      <w:proofErr w:type="spellEnd"/>
      <w:r>
        <w:t xml:space="preserve"> do </w:t>
      </w:r>
      <w:proofErr w:type="spellStart"/>
      <w:r>
        <w:t>zaciągania</w:t>
      </w:r>
      <w:proofErr w:type="spellEnd"/>
      <w:r>
        <w:t xml:space="preserve"> </w:t>
      </w:r>
      <w:proofErr w:type="spellStart"/>
      <w:r>
        <w:t>zobowiązań</w:t>
      </w:r>
      <w:proofErr w:type="spellEnd"/>
      <w:r>
        <w:t xml:space="preserve"> w </w:t>
      </w:r>
      <w:proofErr w:type="spellStart"/>
      <w:r>
        <w:t>imieniu</w:t>
      </w:r>
      <w:proofErr w:type="spellEnd"/>
      <w:r>
        <w:t xml:space="preserve"> Zamawiającego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osobami</w:t>
      </w:r>
      <w:proofErr w:type="spellEnd"/>
      <w:r>
        <w:t xml:space="preserve"> </w:t>
      </w:r>
      <w:proofErr w:type="spellStart"/>
      <w:r>
        <w:t>wykonującymi</w:t>
      </w:r>
      <w:proofErr w:type="spellEnd"/>
      <w:r>
        <w:t xml:space="preserve"> w </w:t>
      </w:r>
      <w:proofErr w:type="spellStart"/>
      <w:r>
        <w:t>imieniu</w:t>
      </w:r>
      <w:proofErr w:type="spellEnd"/>
      <w:r>
        <w:t xml:space="preserve"> Zamawiającego </w:t>
      </w:r>
      <w:proofErr w:type="spellStart"/>
      <w:r>
        <w:t>czynności</w:t>
      </w:r>
      <w:proofErr w:type="spellEnd"/>
      <w:r>
        <w:t xml:space="preserve"> </w:t>
      </w:r>
      <w:proofErr w:type="spellStart"/>
      <w:r>
        <w:t>związane</w:t>
      </w:r>
      <w:proofErr w:type="spellEnd"/>
      <w:r>
        <w:t xml:space="preserve"> z </w:t>
      </w:r>
      <w:proofErr w:type="spellStart"/>
      <w:r>
        <w:t>przeprowadzeniem</w:t>
      </w:r>
      <w:proofErr w:type="spellEnd"/>
      <w:r>
        <w:t xml:space="preserve"> </w:t>
      </w:r>
      <w:proofErr w:type="spellStart"/>
      <w:r>
        <w:t>procedury</w:t>
      </w:r>
      <w:proofErr w:type="spellEnd"/>
      <w:r>
        <w:t xml:space="preserve"> </w:t>
      </w:r>
      <w:proofErr w:type="spellStart"/>
      <w:r>
        <w:t>wyboru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  <w:r w:rsidR="00AC7F55">
        <w:t xml:space="preserve">                           </w:t>
      </w:r>
      <w:r>
        <w:t xml:space="preserve">a </w:t>
      </w:r>
      <w:proofErr w:type="spellStart"/>
      <w:r>
        <w:t>Wykonawcą</w:t>
      </w:r>
      <w:proofErr w:type="spellEnd"/>
      <w:r>
        <w:t xml:space="preserve">, </w:t>
      </w:r>
      <w:proofErr w:type="spellStart"/>
      <w:r>
        <w:t>polegające</w:t>
      </w:r>
      <w:proofErr w:type="spellEnd"/>
      <w:r>
        <w:t xml:space="preserve"> w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na</w:t>
      </w:r>
      <w:proofErr w:type="spellEnd"/>
      <w:r>
        <w:t>:</w:t>
      </w:r>
    </w:p>
    <w:p w14:paraId="3D4999F4" w14:textId="77777777" w:rsidR="00CE756E" w:rsidRDefault="00000000" w:rsidP="00AC7F55">
      <w:pPr>
        <w:jc w:val="both"/>
      </w:pPr>
      <w:r>
        <w:t xml:space="preserve">1) </w:t>
      </w:r>
      <w:proofErr w:type="spellStart"/>
      <w:r>
        <w:t>uczestniczeniu</w:t>
      </w:r>
      <w:proofErr w:type="spellEnd"/>
      <w:r>
        <w:t xml:space="preserve"> w </w:t>
      </w:r>
      <w:proofErr w:type="spellStart"/>
      <w:r>
        <w:t>spółce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wspólnik</w:t>
      </w:r>
      <w:proofErr w:type="spellEnd"/>
      <w:r>
        <w:t xml:space="preserve"> </w:t>
      </w:r>
      <w:proofErr w:type="spellStart"/>
      <w:r>
        <w:t>spółki</w:t>
      </w:r>
      <w:proofErr w:type="spellEnd"/>
      <w:r>
        <w:t xml:space="preserve"> </w:t>
      </w:r>
      <w:proofErr w:type="spellStart"/>
      <w:r>
        <w:t>cywilnej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spółki</w:t>
      </w:r>
      <w:proofErr w:type="spellEnd"/>
      <w:r>
        <w:t xml:space="preserve"> </w:t>
      </w:r>
      <w:proofErr w:type="spellStart"/>
      <w:r>
        <w:t>osobowej</w:t>
      </w:r>
      <w:proofErr w:type="spellEnd"/>
      <w:r>
        <w:t xml:space="preserve">, </w:t>
      </w:r>
      <w:proofErr w:type="spellStart"/>
      <w:r>
        <w:t>posiadaniu</w:t>
      </w:r>
      <w:proofErr w:type="spellEnd"/>
      <w:r>
        <w:t xml:space="preserve"> co </w:t>
      </w:r>
      <w:proofErr w:type="spellStart"/>
      <w:r>
        <w:t>najmniej</w:t>
      </w:r>
      <w:proofErr w:type="spellEnd"/>
      <w:r>
        <w:t xml:space="preserve"> 10% </w:t>
      </w:r>
      <w:proofErr w:type="spellStart"/>
      <w:r>
        <w:t>udziałów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akcji</w:t>
      </w:r>
      <w:proofErr w:type="spellEnd"/>
      <w:r>
        <w:t xml:space="preserve"> (o </w:t>
      </w:r>
      <w:proofErr w:type="spellStart"/>
      <w:r>
        <w:t>ile</w:t>
      </w:r>
      <w:proofErr w:type="spellEnd"/>
      <w:r>
        <w:t xml:space="preserve"> </w:t>
      </w:r>
      <w:proofErr w:type="spellStart"/>
      <w:r>
        <w:t>niższy</w:t>
      </w:r>
      <w:proofErr w:type="spellEnd"/>
      <w:r>
        <w:t xml:space="preserve"> </w:t>
      </w:r>
      <w:proofErr w:type="spellStart"/>
      <w:r>
        <w:t>próg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wynika</w:t>
      </w:r>
      <w:proofErr w:type="spellEnd"/>
      <w:r>
        <w:t xml:space="preserve"> z </w:t>
      </w:r>
      <w:proofErr w:type="spellStart"/>
      <w:r>
        <w:t>przepisów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), </w:t>
      </w:r>
      <w:proofErr w:type="spellStart"/>
      <w:r>
        <w:t>pełnieniu</w:t>
      </w:r>
      <w:proofErr w:type="spellEnd"/>
      <w:r>
        <w:t xml:space="preserve"> </w:t>
      </w:r>
      <w:proofErr w:type="spellStart"/>
      <w:r>
        <w:t>funkcji</w:t>
      </w:r>
      <w:proofErr w:type="spellEnd"/>
      <w:r>
        <w:t xml:space="preserve"> </w:t>
      </w:r>
      <w:proofErr w:type="spellStart"/>
      <w:r>
        <w:t>członka</w:t>
      </w:r>
      <w:proofErr w:type="spellEnd"/>
      <w:r>
        <w:t xml:space="preserve"> </w:t>
      </w:r>
      <w:proofErr w:type="spellStart"/>
      <w:r>
        <w:t>organu</w:t>
      </w:r>
      <w:proofErr w:type="spellEnd"/>
      <w:r>
        <w:t xml:space="preserve"> </w:t>
      </w:r>
      <w:proofErr w:type="spellStart"/>
      <w:r>
        <w:t>nadzorczego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zarządzającego</w:t>
      </w:r>
      <w:proofErr w:type="spellEnd"/>
      <w:r>
        <w:t xml:space="preserve">, </w:t>
      </w:r>
      <w:proofErr w:type="spellStart"/>
      <w:r>
        <w:t>prokurenta</w:t>
      </w:r>
      <w:proofErr w:type="spellEnd"/>
      <w:r>
        <w:t xml:space="preserve">, </w:t>
      </w:r>
      <w:proofErr w:type="spellStart"/>
      <w:r>
        <w:t>pełnomocnika</w:t>
      </w:r>
      <w:proofErr w:type="spellEnd"/>
      <w:r>
        <w:t>,</w:t>
      </w:r>
    </w:p>
    <w:p w14:paraId="4BA3F4C4" w14:textId="7D4CE098" w:rsidR="00CE756E" w:rsidRDefault="00000000" w:rsidP="00AC7F55">
      <w:pPr>
        <w:jc w:val="both"/>
      </w:pPr>
      <w:r>
        <w:t xml:space="preserve">2) </w:t>
      </w:r>
      <w:proofErr w:type="spellStart"/>
      <w:r>
        <w:t>pozostawaniu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</w:t>
      </w:r>
      <w:proofErr w:type="spellStart"/>
      <w:r>
        <w:t>małżeńskim</w:t>
      </w:r>
      <w:proofErr w:type="spellEnd"/>
      <w:r>
        <w:t xml:space="preserve">, w </w:t>
      </w:r>
      <w:proofErr w:type="spellStart"/>
      <w:r>
        <w:t>stosunku</w:t>
      </w:r>
      <w:proofErr w:type="spellEnd"/>
      <w:r>
        <w:t xml:space="preserve"> </w:t>
      </w:r>
      <w:proofErr w:type="spellStart"/>
      <w:r>
        <w:t>pokrewieństwa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powinowactwa</w:t>
      </w:r>
      <w:proofErr w:type="spellEnd"/>
      <w:r>
        <w:t xml:space="preserve"> w </w:t>
      </w:r>
      <w:proofErr w:type="spellStart"/>
      <w:r>
        <w:t>linii</w:t>
      </w:r>
      <w:proofErr w:type="spellEnd"/>
      <w:r>
        <w:t xml:space="preserve"> </w:t>
      </w:r>
      <w:proofErr w:type="spellStart"/>
      <w:r>
        <w:t>prostej</w:t>
      </w:r>
      <w:proofErr w:type="spellEnd"/>
      <w:r>
        <w:t xml:space="preserve">, </w:t>
      </w:r>
      <w:proofErr w:type="spellStart"/>
      <w:r>
        <w:t>pokrewieństwa</w:t>
      </w:r>
      <w:proofErr w:type="spellEnd"/>
      <w:r>
        <w:t xml:space="preserve"> </w:t>
      </w:r>
      <w:proofErr w:type="spellStart"/>
      <w:r>
        <w:t>drugiego</w:t>
      </w:r>
      <w:proofErr w:type="spellEnd"/>
      <w:r>
        <w:t xml:space="preserve"> </w:t>
      </w:r>
      <w:proofErr w:type="spellStart"/>
      <w:r>
        <w:t>stopnia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powinowactwa</w:t>
      </w:r>
      <w:proofErr w:type="spellEnd"/>
      <w:r>
        <w:t xml:space="preserve"> </w:t>
      </w:r>
      <w:proofErr w:type="spellStart"/>
      <w:r>
        <w:t>drugiego</w:t>
      </w:r>
      <w:proofErr w:type="spellEnd"/>
      <w:r>
        <w:t xml:space="preserve"> </w:t>
      </w:r>
      <w:proofErr w:type="spellStart"/>
      <w:r>
        <w:t>stopnia</w:t>
      </w:r>
      <w:proofErr w:type="spellEnd"/>
      <w:r>
        <w:t xml:space="preserve"> w </w:t>
      </w:r>
      <w:proofErr w:type="spellStart"/>
      <w:r>
        <w:t>linii</w:t>
      </w:r>
      <w:proofErr w:type="spellEnd"/>
      <w:r>
        <w:t xml:space="preserve"> </w:t>
      </w:r>
      <w:proofErr w:type="spellStart"/>
      <w:r>
        <w:t>bocznej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w </w:t>
      </w:r>
      <w:proofErr w:type="spellStart"/>
      <w:r>
        <w:t>stosunku</w:t>
      </w:r>
      <w:proofErr w:type="spellEnd"/>
      <w:r>
        <w:t xml:space="preserve"> </w:t>
      </w:r>
      <w:proofErr w:type="spellStart"/>
      <w:r>
        <w:t>przysposobienia</w:t>
      </w:r>
      <w:proofErr w:type="spellEnd"/>
      <w:r>
        <w:t xml:space="preserve">, </w:t>
      </w:r>
      <w:proofErr w:type="spellStart"/>
      <w:r>
        <w:t>opieki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kurateli</w:t>
      </w:r>
      <w:proofErr w:type="spellEnd"/>
      <w:r>
        <w:t xml:space="preserve"> </w:t>
      </w:r>
      <w:proofErr w:type="spellStart"/>
      <w:r>
        <w:t>albo</w:t>
      </w:r>
      <w:proofErr w:type="spellEnd"/>
      <w:r>
        <w:t xml:space="preserve"> </w:t>
      </w:r>
      <w:proofErr w:type="spellStart"/>
      <w:r>
        <w:t>pozostawaniu</w:t>
      </w:r>
      <w:proofErr w:type="spellEnd"/>
      <w:r>
        <w:t xml:space="preserve"> we </w:t>
      </w:r>
      <w:proofErr w:type="spellStart"/>
      <w:r>
        <w:t>wspólnym</w:t>
      </w:r>
      <w:proofErr w:type="spellEnd"/>
      <w:r>
        <w:t xml:space="preserve"> </w:t>
      </w:r>
      <w:proofErr w:type="spellStart"/>
      <w:r>
        <w:t>pożyciu</w:t>
      </w:r>
      <w:proofErr w:type="spellEnd"/>
      <w:r>
        <w:t xml:space="preserve"> </w:t>
      </w:r>
      <w:r w:rsidR="00AC7F55">
        <w:t xml:space="preserve">                      </w:t>
      </w:r>
      <w:r>
        <w:lastRenderedPageBreak/>
        <w:t xml:space="preserve">z </w:t>
      </w:r>
      <w:proofErr w:type="spellStart"/>
      <w:r>
        <w:t>wykonawcą</w:t>
      </w:r>
      <w:proofErr w:type="spellEnd"/>
      <w:r>
        <w:t xml:space="preserve">,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zastępcą</w:t>
      </w:r>
      <w:proofErr w:type="spellEnd"/>
      <w:r>
        <w:t xml:space="preserve"> </w:t>
      </w:r>
      <w:proofErr w:type="spellStart"/>
      <w:r>
        <w:t>prawnym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członkami</w:t>
      </w:r>
      <w:proofErr w:type="spellEnd"/>
      <w:r>
        <w:t xml:space="preserve"> </w:t>
      </w:r>
      <w:proofErr w:type="spellStart"/>
      <w:r>
        <w:t>organów</w:t>
      </w:r>
      <w:proofErr w:type="spellEnd"/>
      <w:r>
        <w:t xml:space="preserve"> </w:t>
      </w:r>
      <w:proofErr w:type="spellStart"/>
      <w:r>
        <w:t>zarządzających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organów</w:t>
      </w:r>
      <w:proofErr w:type="spellEnd"/>
      <w:r>
        <w:t xml:space="preserve"> </w:t>
      </w:r>
      <w:proofErr w:type="spellStart"/>
      <w:r>
        <w:t>nadzorczych</w:t>
      </w:r>
      <w:proofErr w:type="spellEnd"/>
      <w:r>
        <w:t xml:space="preserve"> </w:t>
      </w:r>
      <w:proofErr w:type="spellStart"/>
      <w:r>
        <w:t>wykonawców</w:t>
      </w:r>
      <w:proofErr w:type="spellEnd"/>
      <w:r>
        <w:t xml:space="preserve"> </w:t>
      </w:r>
      <w:proofErr w:type="spellStart"/>
      <w:r>
        <w:t>ubiegających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o </w:t>
      </w:r>
      <w:proofErr w:type="spellStart"/>
      <w:r>
        <w:t>udzielenie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>,</w:t>
      </w:r>
    </w:p>
    <w:p w14:paraId="37A5CD16" w14:textId="5FE905F9" w:rsidR="00CE756E" w:rsidRDefault="00000000" w:rsidP="00AC7F55">
      <w:pPr>
        <w:jc w:val="both"/>
      </w:pPr>
      <w:r>
        <w:t xml:space="preserve">3) </w:t>
      </w:r>
      <w:proofErr w:type="spellStart"/>
      <w:r>
        <w:t>pozostawaniu</w:t>
      </w:r>
      <w:proofErr w:type="spellEnd"/>
      <w:r>
        <w:t xml:space="preserve"> z </w:t>
      </w:r>
      <w:proofErr w:type="spellStart"/>
      <w:r>
        <w:t>wykonawcą</w:t>
      </w:r>
      <w:proofErr w:type="spellEnd"/>
      <w:r>
        <w:t xml:space="preserve"> w </w:t>
      </w:r>
      <w:proofErr w:type="spellStart"/>
      <w:r>
        <w:t>takim</w:t>
      </w:r>
      <w:proofErr w:type="spellEnd"/>
      <w:r>
        <w:t xml:space="preserve"> </w:t>
      </w:r>
      <w:proofErr w:type="spellStart"/>
      <w:r>
        <w:t>stosunku</w:t>
      </w:r>
      <w:proofErr w:type="spellEnd"/>
      <w:r>
        <w:t xml:space="preserve"> </w:t>
      </w:r>
      <w:proofErr w:type="spellStart"/>
      <w:r>
        <w:t>prawnym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faktycznym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istnieje</w:t>
      </w:r>
      <w:proofErr w:type="spellEnd"/>
      <w:r>
        <w:t xml:space="preserve"> </w:t>
      </w:r>
      <w:proofErr w:type="spellStart"/>
      <w:r>
        <w:t>uzasadniona</w:t>
      </w:r>
      <w:proofErr w:type="spellEnd"/>
      <w:r>
        <w:t xml:space="preserve"> </w:t>
      </w:r>
      <w:proofErr w:type="spellStart"/>
      <w:r>
        <w:t>wątpliwość</w:t>
      </w:r>
      <w:proofErr w:type="spellEnd"/>
      <w:r>
        <w:t xml:space="preserve"> co do ich </w:t>
      </w:r>
      <w:proofErr w:type="spellStart"/>
      <w:r>
        <w:t>bezstronności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niezależności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postępowaniem</w:t>
      </w:r>
      <w:proofErr w:type="spellEnd"/>
      <w:r>
        <w:t xml:space="preserve"> </w:t>
      </w:r>
      <w:r w:rsidR="00AC7F55">
        <w:t xml:space="preserve">             </w:t>
      </w:r>
      <w:r>
        <w:t xml:space="preserve">o </w:t>
      </w:r>
      <w:proofErr w:type="spellStart"/>
      <w:r>
        <w:t>udzielenie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>.</w:t>
      </w:r>
    </w:p>
    <w:p w14:paraId="5E0FD117" w14:textId="78C5BF2B" w:rsidR="00CE756E" w:rsidRDefault="00000000" w:rsidP="00EB6BBD">
      <w:pPr>
        <w:jc w:val="both"/>
      </w:pPr>
      <w:r>
        <w:t xml:space="preserve">X </w:t>
      </w:r>
      <w:proofErr w:type="spellStart"/>
      <w:r w:rsidRPr="00AC7F55">
        <w:rPr>
          <w:b/>
          <w:bCs/>
        </w:rPr>
        <w:t>Oświadczam</w:t>
      </w:r>
      <w:proofErr w:type="spellEnd"/>
      <w:r w:rsidRPr="00AC7F55">
        <w:rPr>
          <w:b/>
          <w:bCs/>
        </w:rPr>
        <w:t xml:space="preserve">, </w:t>
      </w:r>
      <w:proofErr w:type="spellStart"/>
      <w:r w:rsidRPr="00AC7F55">
        <w:rPr>
          <w:b/>
          <w:bCs/>
        </w:rPr>
        <w:t>że</w:t>
      </w:r>
      <w:proofErr w:type="spellEnd"/>
      <w:r w:rsidRPr="00AC7F55">
        <w:rPr>
          <w:b/>
          <w:bCs/>
        </w:rPr>
        <w:t xml:space="preserve"> </w:t>
      </w:r>
      <w:proofErr w:type="spellStart"/>
      <w:r w:rsidRPr="00AC7F55">
        <w:rPr>
          <w:b/>
          <w:bCs/>
        </w:rPr>
        <w:t>podmiot</w:t>
      </w:r>
      <w:proofErr w:type="spellEnd"/>
      <w:r w:rsidRPr="00AC7F55">
        <w:rPr>
          <w:b/>
          <w:bCs/>
        </w:rPr>
        <w:t xml:space="preserve">, </w:t>
      </w:r>
      <w:proofErr w:type="spellStart"/>
      <w:r w:rsidRPr="00AC7F55">
        <w:rPr>
          <w:b/>
          <w:bCs/>
        </w:rPr>
        <w:t>który</w:t>
      </w:r>
      <w:proofErr w:type="spellEnd"/>
      <w:r w:rsidRPr="00AC7F55">
        <w:rPr>
          <w:b/>
          <w:bCs/>
        </w:rPr>
        <w:t xml:space="preserve"> </w:t>
      </w:r>
      <w:proofErr w:type="spellStart"/>
      <w:r w:rsidRPr="00AC7F55">
        <w:rPr>
          <w:b/>
          <w:bCs/>
        </w:rPr>
        <w:t>reprezentuję</w:t>
      </w:r>
      <w:proofErr w:type="spellEnd"/>
      <w:r w:rsidRPr="00AC7F55">
        <w:rPr>
          <w:b/>
          <w:bCs/>
        </w:rPr>
        <w:t xml:space="preserve"> </w:t>
      </w:r>
      <w:proofErr w:type="spellStart"/>
      <w:r w:rsidRPr="00AC7F55">
        <w:rPr>
          <w:b/>
          <w:bCs/>
        </w:rPr>
        <w:t>nie</w:t>
      </w:r>
      <w:proofErr w:type="spellEnd"/>
      <w:r w:rsidRPr="00AC7F55">
        <w:rPr>
          <w:b/>
          <w:bCs/>
        </w:rPr>
        <w:t xml:space="preserve"> </w:t>
      </w:r>
      <w:proofErr w:type="spellStart"/>
      <w:r w:rsidRPr="00AC7F55">
        <w:rPr>
          <w:b/>
          <w:bCs/>
        </w:rPr>
        <w:t>podlega</w:t>
      </w:r>
      <w:proofErr w:type="spellEnd"/>
      <w:r w:rsidRPr="00AC7F55">
        <w:rPr>
          <w:b/>
          <w:bCs/>
        </w:rPr>
        <w:t xml:space="preserve"> </w:t>
      </w:r>
      <w:proofErr w:type="spellStart"/>
      <w:r w:rsidRPr="00AC7F55">
        <w:rPr>
          <w:b/>
          <w:bCs/>
        </w:rPr>
        <w:t>wykluczeniu</w:t>
      </w:r>
      <w:proofErr w:type="spellEnd"/>
      <w:r>
        <w:t xml:space="preserve"> z </w:t>
      </w:r>
      <w:proofErr w:type="spellStart"/>
      <w:r>
        <w:t>postępowania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podstawie</w:t>
      </w:r>
      <w:proofErr w:type="spellEnd"/>
      <w:r>
        <w:t xml:space="preserve"> art. 7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ustawy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13 </w:t>
      </w:r>
      <w:proofErr w:type="spellStart"/>
      <w:r>
        <w:t>kwietnia</w:t>
      </w:r>
      <w:proofErr w:type="spellEnd"/>
      <w:r>
        <w:t xml:space="preserve"> 2022 r. o </w:t>
      </w:r>
      <w:proofErr w:type="spellStart"/>
      <w:r>
        <w:t>szczególnych</w:t>
      </w:r>
      <w:proofErr w:type="spellEnd"/>
      <w:r>
        <w:t xml:space="preserve"> </w:t>
      </w:r>
      <w:proofErr w:type="spellStart"/>
      <w:r>
        <w:t>rozwiązaniach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przeciwdziałania</w:t>
      </w:r>
      <w:proofErr w:type="spellEnd"/>
      <w:r>
        <w:t xml:space="preserve"> </w:t>
      </w:r>
      <w:proofErr w:type="spellStart"/>
      <w:r>
        <w:t>wspieraniu</w:t>
      </w:r>
      <w:proofErr w:type="spellEnd"/>
      <w:r>
        <w:t xml:space="preserve"> </w:t>
      </w:r>
      <w:proofErr w:type="spellStart"/>
      <w:r>
        <w:t>agresji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Ukrainę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służących</w:t>
      </w:r>
      <w:proofErr w:type="spellEnd"/>
      <w:r>
        <w:t xml:space="preserve"> </w:t>
      </w:r>
      <w:proofErr w:type="spellStart"/>
      <w:r>
        <w:t>ochronie</w:t>
      </w:r>
      <w:proofErr w:type="spellEnd"/>
      <w:r>
        <w:t xml:space="preserve"> </w:t>
      </w:r>
      <w:proofErr w:type="spellStart"/>
      <w:r>
        <w:t>bezpieczeństwa</w:t>
      </w:r>
      <w:proofErr w:type="spellEnd"/>
      <w:r>
        <w:t xml:space="preserve"> </w:t>
      </w:r>
      <w:proofErr w:type="spellStart"/>
      <w:r>
        <w:t>narodowego</w:t>
      </w:r>
      <w:proofErr w:type="spellEnd"/>
      <w:r>
        <w:t>.</w:t>
      </w:r>
    </w:p>
    <w:p w14:paraId="48678B42" w14:textId="0BA4DE87" w:rsidR="00EB6BBD" w:rsidRDefault="00B266D2" w:rsidP="00EB6BBD">
      <w:pPr>
        <w:jc w:val="both"/>
      </w:pPr>
      <w:r w:rsidRPr="009F3B84">
        <w:rPr>
          <w:noProof/>
        </w:rPr>
        <w:drawing>
          <wp:inline distT="0" distB="0" distL="0" distR="0" wp14:anchorId="6ACBA840" wp14:editId="7B97DA76">
            <wp:extent cx="104775" cy="104775"/>
            <wp:effectExtent l="0" t="0" r="9525" b="9525"/>
            <wp:docPr id="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6BBD">
        <w:t xml:space="preserve"> </w:t>
      </w:r>
      <w:proofErr w:type="spellStart"/>
      <w:r w:rsidR="00EB6BBD">
        <w:t>Oświadczam</w:t>
      </w:r>
      <w:proofErr w:type="spellEnd"/>
      <w:r w:rsidR="00EB6BBD">
        <w:t xml:space="preserve">, że w </w:t>
      </w:r>
      <w:proofErr w:type="spellStart"/>
      <w:r w:rsidR="00EB6BBD">
        <w:t>stosunku</w:t>
      </w:r>
      <w:proofErr w:type="spellEnd"/>
      <w:r w:rsidR="00EB6BBD">
        <w:t xml:space="preserve"> do </w:t>
      </w:r>
      <w:proofErr w:type="spellStart"/>
      <w:r w:rsidR="00EB6BBD">
        <w:t>podmiotu</w:t>
      </w:r>
      <w:proofErr w:type="spellEnd"/>
      <w:r w:rsidR="00EB6BBD">
        <w:t xml:space="preserve">, </w:t>
      </w:r>
      <w:proofErr w:type="spellStart"/>
      <w:r w:rsidR="00EB6BBD">
        <w:t>który</w:t>
      </w:r>
      <w:proofErr w:type="spellEnd"/>
      <w:r w:rsidR="00EB6BBD">
        <w:t xml:space="preserve"> </w:t>
      </w:r>
      <w:proofErr w:type="spellStart"/>
      <w:r w:rsidR="00EB6BBD">
        <w:t>reprezentuję</w:t>
      </w:r>
      <w:proofErr w:type="spellEnd"/>
      <w:r w:rsidR="00EB6BBD">
        <w:t xml:space="preserve"> </w:t>
      </w:r>
      <w:proofErr w:type="spellStart"/>
      <w:r w:rsidR="00EB6BBD">
        <w:t>zachodzą</w:t>
      </w:r>
      <w:proofErr w:type="spellEnd"/>
      <w:r w:rsidR="00EB6BBD">
        <w:t xml:space="preserve"> </w:t>
      </w:r>
      <w:proofErr w:type="spellStart"/>
      <w:r w:rsidR="00EB6BBD">
        <w:t>podstawy</w:t>
      </w:r>
      <w:proofErr w:type="spellEnd"/>
      <w:r w:rsidR="00EB6BBD">
        <w:t xml:space="preserve"> </w:t>
      </w:r>
      <w:proofErr w:type="spellStart"/>
      <w:r w:rsidR="00EB6BBD">
        <w:t>wykluczenia</w:t>
      </w:r>
      <w:proofErr w:type="spellEnd"/>
      <w:r w:rsidR="00EB6BBD">
        <w:t xml:space="preserve"> z </w:t>
      </w:r>
      <w:proofErr w:type="spellStart"/>
      <w:r w:rsidR="00EB6BBD">
        <w:t>postępowania</w:t>
      </w:r>
      <w:proofErr w:type="spellEnd"/>
      <w:r w:rsidR="00EB6BBD">
        <w:t xml:space="preserve"> </w:t>
      </w:r>
      <w:proofErr w:type="spellStart"/>
      <w:r w:rsidR="00EB6BBD">
        <w:t>na</w:t>
      </w:r>
      <w:proofErr w:type="spellEnd"/>
      <w:r w:rsidR="00EB6BBD">
        <w:t xml:space="preserve"> </w:t>
      </w:r>
      <w:proofErr w:type="spellStart"/>
      <w:r w:rsidR="00EB6BBD">
        <w:t>podstawie</w:t>
      </w:r>
      <w:proofErr w:type="spellEnd"/>
      <w:r w:rsidR="00EB6BBD">
        <w:t xml:space="preserve"> art. 7ust. 1 </w:t>
      </w:r>
      <w:proofErr w:type="spellStart"/>
      <w:r w:rsidR="00EB6BBD">
        <w:t>ustawy</w:t>
      </w:r>
      <w:proofErr w:type="spellEnd"/>
      <w:r w:rsidR="00EB6BBD">
        <w:t xml:space="preserve"> z </w:t>
      </w:r>
      <w:proofErr w:type="spellStart"/>
      <w:r w:rsidR="00EB6BBD">
        <w:t>dnia</w:t>
      </w:r>
      <w:proofErr w:type="spellEnd"/>
      <w:r w:rsidR="00EB6BBD">
        <w:t xml:space="preserve"> 13 </w:t>
      </w:r>
      <w:proofErr w:type="spellStart"/>
      <w:r w:rsidR="00EB6BBD">
        <w:t>kwietnia</w:t>
      </w:r>
      <w:proofErr w:type="spellEnd"/>
      <w:r w:rsidR="00EB6BBD">
        <w:t xml:space="preserve"> 2022r. o </w:t>
      </w:r>
      <w:proofErr w:type="spellStart"/>
      <w:r w:rsidR="00EB6BBD">
        <w:t>szczególnych</w:t>
      </w:r>
      <w:proofErr w:type="spellEnd"/>
      <w:r w:rsidR="00EB6BBD">
        <w:t xml:space="preserve"> </w:t>
      </w:r>
      <w:proofErr w:type="spellStart"/>
      <w:r w:rsidR="00EB6BBD">
        <w:t>rozwiązaniach</w:t>
      </w:r>
      <w:proofErr w:type="spellEnd"/>
      <w:r w:rsidR="00EB6BBD">
        <w:t xml:space="preserve"> w </w:t>
      </w:r>
      <w:proofErr w:type="spellStart"/>
      <w:r w:rsidR="00EB6BBD">
        <w:t>zakresie</w:t>
      </w:r>
      <w:proofErr w:type="spellEnd"/>
      <w:r w:rsidR="00EB6BBD">
        <w:t xml:space="preserve"> </w:t>
      </w:r>
      <w:proofErr w:type="spellStart"/>
      <w:r w:rsidR="00EB6BBD">
        <w:t>przeciwdziałania</w:t>
      </w:r>
      <w:proofErr w:type="spellEnd"/>
      <w:r w:rsidR="00EB6BBD">
        <w:t xml:space="preserve"> </w:t>
      </w:r>
      <w:proofErr w:type="spellStart"/>
      <w:r w:rsidR="00EB6BBD">
        <w:t>wspieraniu</w:t>
      </w:r>
      <w:proofErr w:type="spellEnd"/>
      <w:r w:rsidR="00EB6BBD">
        <w:t xml:space="preserve"> </w:t>
      </w:r>
      <w:proofErr w:type="spellStart"/>
      <w:r w:rsidR="00EB6BBD">
        <w:t>agresji</w:t>
      </w:r>
      <w:proofErr w:type="spellEnd"/>
      <w:r w:rsidR="00EB6BBD">
        <w:t xml:space="preserve"> </w:t>
      </w:r>
      <w:proofErr w:type="spellStart"/>
      <w:r w:rsidR="00EB6BBD">
        <w:t>na</w:t>
      </w:r>
      <w:proofErr w:type="spellEnd"/>
      <w:r w:rsidR="00EB6BBD">
        <w:t xml:space="preserve"> </w:t>
      </w:r>
      <w:proofErr w:type="spellStart"/>
      <w:r w:rsidR="00EB6BBD">
        <w:t>Ukrainę</w:t>
      </w:r>
      <w:proofErr w:type="spellEnd"/>
      <w:r w:rsidR="00EB6BBD">
        <w:t xml:space="preserve"> </w:t>
      </w:r>
      <w:proofErr w:type="spellStart"/>
      <w:r w:rsidR="00EB6BBD">
        <w:t>oraz</w:t>
      </w:r>
      <w:proofErr w:type="spellEnd"/>
      <w:r w:rsidR="00EB6BBD">
        <w:t xml:space="preserve"> </w:t>
      </w:r>
      <w:proofErr w:type="spellStart"/>
      <w:r w:rsidR="00EB6BBD">
        <w:t>służących</w:t>
      </w:r>
      <w:proofErr w:type="spellEnd"/>
      <w:r w:rsidR="00EB6BBD">
        <w:t xml:space="preserve"> </w:t>
      </w:r>
      <w:proofErr w:type="spellStart"/>
      <w:r w:rsidR="00EB6BBD">
        <w:t>ochronie</w:t>
      </w:r>
      <w:proofErr w:type="spellEnd"/>
      <w:r w:rsidR="00EB6BBD">
        <w:t xml:space="preserve"> </w:t>
      </w:r>
      <w:proofErr w:type="spellStart"/>
      <w:r w:rsidR="00EB6BBD">
        <w:t>bezpieczeństwa</w:t>
      </w:r>
      <w:proofErr w:type="spellEnd"/>
      <w:r w:rsidR="00EB6BBD">
        <w:t xml:space="preserve"> narodowego.</w:t>
      </w:r>
    </w:p>
    <w:p w14:paraId="0620B1CE" w14:textId="43D058A6" w:rsidR="00EB6BBD" w:rsidRDefault="00EB6BBD" w:rsidP="00EB6BBD">
      <w:pPr>
        <w:jc w:val="both"/>
      </w:pPr>
      <w:r>
        <w:t xml:space="preserve">                                                                                   (</w:t>
      </w:r>
      <w:proofErr w:type="spellStart"/>
      <w:r w:rsidRPr="00B266D2">
        <w:rPr>
          <w:i/>
          <w:iCs/>
        </w:rPr>
        <w:t>właściwe</w:t>
      </w:r>
      <w:proofErr w:type="spellEnd"/>
      <w:r w:rsidRPr="00B266D2">
        <w:rPr>
          <w:i/>
          <w:iCs/>
        </w:rPr>
        <w:t xml:space="preserve"> </w:t>
      </w:r>
      <w:proofErr w:type="spellStart"/>
      <w:r w:rsidRPr="00B266D2">
        <w:rPr>
          <w:i/>
          <w:iCs/>
        </w:rPr>
        <w:t>zaznaczyć</w:t>
      </w:r>
      <w:proofErr w:type="spellEnd"/>
      <w:r>
        <w:t>)</w:t>
      </w:r>
    </w:p>
    <w:p w14:paraId="6587F645" w14:textId="45C63DAE" w:rsidR="00B266D2" w:rsidRPr="00EB6BBD" w:rsidRDefault="00B266D2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390809" wp14:editId="2EAD0255">
                <wp:simplePos x="0" y="0"/>
                <wp:positionH relativeFrom="column">
                  <wp:posOffset>4445</wp:posOffset>
                </wp:positionH>
                <wp:positionV relativeFrom="paragraph">
                  <wp:posOffset>35560</wp:posOffset>
                </wp:positionV>
                <wp:extent cx="5848350" cy="342900"/>
                <wp:effectExtent l="57150" t="38100" r="76200" b="95250"/>
                <wp:wrapNone/>
                <wp:docPr id="190759102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342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2B4CA96" w14:textId="7245E2DF" w:rsidR="00B266D2" w:rsidRPr="00B266D2" w:rsidRDefault="00B266D2" w:rsidP="00B266D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6D2">
                              <w:rPr>
                                <w:b/>
                                <w:bCs/>
                              </w:rPr>
                              <w:t>OŚWIADCZENIE DOTYCZĄCE PODANYCH INFORMACJI: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390809" id="_x0000_s1028" style="position:absolute;margin-left:.35pt;margin-top:2.8pt;width:460.5pt;height:27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14:paraId="42B4CA96" w14:textId="7245E2DF" w:rsidR="00B266D2" w:rsidRPr="00B266D2" w:rsidRDefault="00B266D2" w:rsidP="00B266D2">
                      <w:pPr>
                        <w:rPr>
                          <w:b/>
                          <w:bCs/>
                        </w:rPr>
                      </w:pPr>
                      <w:r w:rsidRPr="00B266D2">
                        <w:rPr>
                          <w:b/>
                          <w:bCs/>
                        </w:rPr>
                        <w:t>OŚWIADCZENIE DOTYCZĄCE PODANYCH INFORMACJI:</w:t>
                      </w:r>
                    </w:p>
                  </w:txbxContent>
                </v:textbox>
              </v:rect>
            </w:pict>
          </mc:Fallback>
        </mc:AlternateContent>
      </w:r>
    </w:p>
    <w:p w14:paraId="5A2D2002" w14:textId="77777777" w:rsidR="00B266D2" w:rsidRDefault="00B266D2" w:rsidP="00EB6BBD">
      <w:pPr>
        <w:jc w:val="both"/>
      </w:pPr>
    </w:p>
    <w:p w14:paraId="16C80204" w14:textId="4F17ABF8" w:rsidR="00CE756E" w:rsidRDefault="00000000" w:rsidP="00EB6BBD">
      <w:pPr>
        <w:jc w:val="both"/>
      </w:pPr>
      <w:proofErr w:type="spellStart"/>
      <w:r>
        <w:t>Oświadczam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wszystkie</w:t>
      </w:r>
      <w:proofErr w:type="spellEnd"/>
      <w:r>
        <w:t xml:space="preserve"> </w:t>
      </w:r>
      <w:proofErr w:type="spellStart"/>
      <w:r>
        <w:t>informacje</w:t>
      </w:r>
      <w:proofErr w:type="spellEnd"/>
      <w:r>
        <w:t xml:space="preserve"> </w:t>
      </w:r>
      <w:proofErr w:type="spellStart"/>
      <w:r>
        <w:t>podane</w:t>
      </w:r>
      <w:proofErr w:type="spellEnd"/>
      <w:r>
        <w:t xml:space="preserve"> w </w:t>
      </w:r>
      <w:proofErr w:type="spellStart"/>
      <w:r>
        <w:t>powyższych</w:t>
      </w:r>
      <w:proofErr w:type="spellEnd"/>
      <w:r>
        <w:t xml:space="preserve"> </w:t>
      </w:r>
      <w:proofErr w:type="spellStart"/>
      <w:r>
        <w:t>oświadczeniach</w:t>
      </w:r>
      <w:proofErr w:type="spellEnd"/>
      <w:r>
        <w:t xml:space="preserve"> </w:t>
      </w:r>
      <w:proofErr w:type="spellStart"/>
      <w:r>
        <w:t>są</w:t>
      </w:r>
      <w:proofErr w:type="spellEnd"/>
      <w:r>
        <w:t xml:space="preserve"> </w:t>
      </w:r>
      <w:proofErr w:type="spellStart"/>
      <w:r>
        <w:t>aktualne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zgodne</w:t>
      </w:r>
      <w:proofErr w:type="spellEnd"/>
      <w:r>
        <w:t xml:space="preserve"> z </w:t>
      </w:r>
      <w:proofErr w:type="spellStart"/>
      <w:r>
        <w:t>prawdą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zostały</w:t>
      </w:r>
      <w:proofErr w:type="spellEnd"/>
      <w:r>
        <w:t xml:space="preserve"> </w:t>
      </w:r>
      <w:proofErr w:type="spellStart"/>
      <w:r>
        <w:t>przedstawione</w:t>
      </w:r>
      <w:proofErr w:type="spellEnd"/>
      <w:r>
        <w:t xml:space="preserve"> z </w:t>
      </w:r>
      <w:proofErr w:type="spellStart"/>
      <w:r>
        <w:t>pełną</w:t>
      </w:r>
      <w:proofErr w:type="spellEnd"/>
      <w:r>
        <w:t xml:space="preserve"> </w:t>
      </w:r>
      <w:proofErr w:type="spellStart"/>
      <w:r>
        <w:t>świadomością</w:t>
      </w:r>
      <w:proofErr w:type="spellEnd"/>
      <w:r>
        <w:t xml:space="preserve"> </w:t>
      </w:r>
      <w:proofErr w:type="spellStart"/>
      <w:r>
        <w:t>konsekwencji</w:t>
      </w:r>
      <w:proofErr w:type="spellEnd"/>
      <w:r>
        <w:t xml:space="preserve"> </w:t>
      </w:r>
      <w:proofErr w:type="spellStart"/>
      <w:r>
        <w:t>wprowadzenia</w:t>
      </w:r>
      <w:proofErr w:type="spellEnd"/>
      <w:r>
        <w:t xml:space="preserve"> </w:t>
      </w:r>
      <w:proofErr w:type="spellStart"/>
      <w:r>
        <w:t>zamawiającego</w:t>
      </w:r>
      <w:proofErr w:type="spellEnd"/>
      <w:r>
        <w:t xml:space="preserve"> w </w:t>
      </w:r>
      <w:proofErr w:type="spellStart"/>
      <w:r>
        <w:t>błąd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</w:t>
      </w:r>
      <w:proofErr w:type="spellStart"/>
      <w:r>
        <w:t>przedstawianiu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>.</w:t>
      </w:r>
    </w:p>
    <w:p w14:paraId="120201E9" w14:textId="77777777" w:rsidR="00CE756E" w:rsidRDefault="00CE756E"/>
    <w:p w14:paraId="6DADFD10" w14:textId="3E3F3EF6" w:rsidR="00CE756E" w:rsidRDefault="00000000">
      <w:proofErr w:type="spellStart"/>
      <w:r>
        <w:t>Podpis</w:t>
      </w:r>
      <w:proofErr w:type="spellEnd"/>
      <w:r>
        <w:t xml:space="preserve"> </w:t>
      </w:r>
      <w:proofErr w:type="spellStart"/>
      <w:r>
        <w:t>elektroniczny</w:t>
      </w:r>
      <w:proofErr w:type="spellEnd"/>
    </w:p>
    <w:p w14:paraId="46D250D0" w14:textId="77777777" w:rsidR="00CE756E" w:rsidRDefault="00000000" w:rsidP="00EB6BBD">
      <w:pPr>
        <w:jc w:val="right"/>
      </w:pPr>
      <w:r>
        <w:t>………………………………………</w:t>
      </w:r>
    </w:p>
    <w:p w14:paraId="34F2B87A" w14:textId="77777777" w:rsidR="00EB6BBD" w:rsidRDefault="00000000" w:rsidP="00EB6BBD">
      <w:pPr>
        <w:pStyle w:val="Bezodstpw"/>
        <w:jc w:val="right"/>
      </w:pPr>
      <w:r>
        <w:t>(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uprawnionej</w:t>
      </w:r>
      <w:proofErr w:type="spellEnd"/>
      <w:r>
        <w:t xml:space="preserve"> do </w:t>
      </w:r>
      <w:proofErr w:type="spellStart"/>
      <w:r>
        <w:t>występowania</w:t>
      </w:r>
      <w:proofErr w:type="spellEnd"/>
      <w:r>
        <w:t xml:space="preserve"> </w:t>
      </w:r>
    </w:p>
    <w:p w14:paraId="1CEAB5D5" w14:textId="77777777" w:rsidR="00EB6BBD" w:rsidRDefault="00000000" w:rsidP="00EB6BBD">
      <w:pPr>
        <w:pStyle w:val="Bezodstpw"/>
        <w:jc w:val="right"/>
      </w:pPr>
      <w:r>
        <w:t xml:space="preserve">w </w:t>
      </w:r>
      <w:proofErr w:type="spellStart"/>
      <w:r>
        <w:t>obrocie</w:t>
      </w:r>
      <w:proofErr w:type="spellEnd"/>
      <w:r>
        <w:t xml:space="preserve"> </w:t>
      </w:r>
      <w:proofErr w:type="spellStart"/>
      <w:r>
        <w:t>gospodarczym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reprezentowania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</w:t>
      </w:r>
    </w:p>
    <w:p w14:paraId="0D731B19" w14:textId="5E9BDFEF" w:rsidR="00CE756E" w:rsidRDefault="00000000" w:rsidP="00EB6BBD">
      <w:pPr>
        <w:pStyle w:val="Bezodstpw"/>
        <w:jc w:val="right"/>
      </w:pPr>
      <w:proofErr w:type="spellStart"/>
      <w:r>
        <w:t>i</w:t>
      </w:r>
      <w:proofErr w:type="spellEnd"/>
      <w:r>
        <w:t xml:space="preserve"> </w:t>
      </w:r>
      <w:proofErr w:type="spellStart"/>
      <w:r>
        <w:t>składania</w:t>
      </w:r>
      <w:proofErr w:type="spellEnd"/>
      <w:r>
        <w:t xml:space="preserve"> </w:t>
      </w:r>
      <w:proofErr w:type="spellStart"/>
      <w:r>
        <w:t>oświadczeń</w:t>
      </w:r>
      <w:proofErr w:type="spellEnd"/>
      <w:r>
        <w:t xml:space="preserve"> </w:t>
      </w:r>
      <w:proofErr w:type="spellStart"/>
      <w:r>
        <w:t>woli</w:t>
      </w:r>
      <w:proofErr w:type="spellEnd"/>
      <w:r>
        <w:t xml:space="preserve"> w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imieniu</w:t>
      </w:r>
      <w:proofErr w:type="spellEnd"/>
      <w:r>
        <w:t>)</w:t>
      </w:r>
    </w:p>
    <w:p w14:paraId="13E35844" w14:textId="77777777" w:rsidR="00CE756E" w:rsidRDefault="00CE756E"/>
    <w:sectPr w:rsidR="00CE756E" w:rsidSect="00AC7F55">
      <w:pgSz w:w="12240" w:h="15840"/>
      <w:pgMar w:top="1440" w:right="1608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3" o:spid="_x0000_i1025" type="#_x0000_t75" style="width:8.25pt;height:8.2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9371208">
    <w:abstractNumId w:val="8"/>
  </w:num>
  <w:num w:numId="2" w16cid:durableId="489059533">
    <w:abstractNumId w:val="6"/>
  </w:num>
  <w:num w:numId="3" w16cid:durableId="688989167">
    <w:abstractNumId w:val="5"/>
  </w:num>
  <w:num w:numId="4" w16cid:durableId="2036225049">
    <w:abstractNumId w:val="4"/>
  </w:num>
  <w:num w:numId="5" w16cid:durableId="122889986">
    <w:abstractNumId w:val="7"/>
  </w:num>
  <w:num w:numId="6" w16cid:durableId="1758866829">
    <w:abstractNumId w:val="3"/>
  </w:num>
  <w:num w:numId="7" w16cid:durableId="426268838">
    <w:abstractNumId w:val="2"/>
  </w:num>
  <w:num w:numId="8" w16cid:durableId="767509816">
    <w:abstractNumId w:val="1"/>
  </w:num>
  <w:num w:numId="9" w16cid:durableId="10007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26F6"/>
    <w:rsid w:val="002518E1"/>
    <w:rsid w:val="0029639D"/>
    <w:rsid w:val="00326F90"/>
    <w:rsid w:val="0052618F"/>
    <w:rsid w:val="00AA1D8D"/>
    <w:rsid w:val="00AC7F55"/>
    <w:rsid w:val="00B266D2"/>
    <w:rsid w:val="00B47730"/>
    <w:rsid w:val="00CB0664"/>
    <w:rsid w:val="00CC0CE6"/>
    <w:rsid w:val="00CE756E"/>
    <w:rsid w:val="00EB6B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FC4654"/>
  <w14:defaultImageDpi w14:val="300"/>
  <w15:docId w15:val="{72CDEAA7-8165-404F-9DAC-993004D6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Paweł Nasiłowski</cp:lastModifiedBy>
  <cp:revision>4</cp:revision>
  <dcterms:created xsi:type="dcterms:W3CDTF">2026-04-10T13:11:00Z</dcterms:created>
  <dcterms:modified xsi:type="dcterms:W3CDTF">2026-04-13T08:17:00Z</dcterms:modified>
  <cp:category/>
</cp:coreProperties>
</file>